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Space: Space Explorers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r>
        <w:rPr>
          <w:rFonts w:ascii="Arial" w:hAnsi="Arial"/>
          <w:color w:val="5F6D65"/>
          <w:sz w:val="22"/>
        </w:rPr>
        <w:t>Name: __________________________    Class: __________________________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I am learning to: </w:t>
      </w:r>
      <w:r>
        <w:rPr>
          <w:rFonts w:ascii="Arial" w:hAnsi="Arial"/>
          <w:color w:val="26332D"/>
        </w:rPr>
        <w:t>notice space objects, sort what is natural and human-made, and tell a science fact from a model or make-believe story.</w:t>
      </w:r>
    </w:p>
    <w:p>
      <w:pPr>
        <w:pStyle w:val="Heading1"/>
      </w:pPr>
      <w:r>
        <w:t>1. Look closely</w:t>
      </w:r>
    </w:p>
    <w:p>
      <w:r>
        <w:rPr>
          <w:rFonts w:ascii="Arial" w:hAnsi="Arial"/>
          <w:b/>
          <w:color w:val="26332D"/>
        </w:rPr>
        <w:t>Choose three scenes. Draw or write one thing you noticed.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00"/>
        <w:gridCol w:w="8805"/>
      </w:tblGrid>
      <w:tr>
        <w:trPr>
          <w:cantSplit/>
          <w:tblHeader w:val="true"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Scene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I noticed...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1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2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3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</w:tbl>
    <w:p>
      <w:pPr>
        <w:pStyle w:val="Heading1"/>
      </w:pPr>
      <w:r>
        <w:t>2. What kind of space object?</w:t>
      </w:r>
    </w:p>
    <w:p>
      <w:r>
        <w:rPr>
          <w:rFonts w:ascii="Arial" w:hAnsi="Arial"/>
          <w:b/>
          <w:color w:val="26332D"/>
        </w:rPr>
        <w:t>Circle the best answer.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000"/>
        <w:gridCol w:w="7205"/>
      </w:tblGrid>
      <w:tr>
        <w:trPr>
          <w:cantSplit/>
          <w:tblHeader w:val="true"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Object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Circle one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Sun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STAR  /  PLANET  /  MOON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Earth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STAR  /  PLANET  /  MOON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Earth's Moon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STAR  /  PLANET  /  MOON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Mars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STAR  /  PLANET  /  MOON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Europa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STAR  /  PLANET  /  MOON</w:t>
            </w:r>
          </w:p>
        </w:tc>
      </w:tr>
    </w:tbl>
    <w:p>
      <w:pPr>
        <w:spacing w:after="80"/>
      </w:pPr>
      <w:r>
        <w:rPr>
          <w:rFonts w:ascii="Arial" w:hAnsi="Arial"/>
          <w:i/>
          <w:color w:val="5F6D65"/>
          <w:sz w:val="18"/>
        </w:rPr>
        <w:t>You may point, circle, draw, speak your answer or ask an adult to write your words.</w:t>
      </w:r>
    </w:p>
    <w:p>
      <w:pPr>
        <w:pStyle w:val="Heading1"/>
      </w:pPr>
      <w:r>
        <w:t>3. Natural or human-made?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900"/>
        <w:gridCol w:w="6305"/>
      </w:tblGrid>
      <w:tr>
        <w:trPr>
          <w:cantSplit/>
          <w:tblHeader w:val="true"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Example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Circle one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International Space Station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NATURAL  /  HUMAN-MADE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Saturn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NATURAL  /  HUMAN-MADE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Mars rover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NATURAL  /  HUMAN-MADE</w:t>
            </w:r>
          </w:p>
        </w:tc>
      </w:tr>
      <w:tr>
        <w:trPr>
          <w:cantSplit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Nebula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NATURAL  /  HUMAN-MADE</w:t>
            </w:r>
          </w:p>
        </w:tc>
      </w:tr>
    </w:tbl>
    <w:p>
      <w:r>
        <w:br w:type="page"/>
      </w:r>
    </w:p>
    <w:p>
      <w:pPr>
        <w:pStyle w:val="Heading1"/>
      </w:pPr>
      <w:r>
        <w:t>4. Fact, model or make-believe?</w:t>
      </w:r>
    </w:p>
    <w:p>
      <w:r>
        <w:rPr>
          <w:rFonts w:ascii="Arial" w:hAnsi="Arial"/>
          <w:b/>
          <w:color w:val="26332D"/>
        </w:rPr>
        <w:t>Circle the best label for each statement.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5000"/>
        <w:gridCol w:w="5205"/>
      </w:tblGrid>
      <w:tr>
        <w:trPr>
          <w:cantSplit/>
          <w:tblHeader w:val="true"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Statement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Best label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Earth is one of 8 planets.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FACT  /  MODEL  /  MAKE-BELIEVE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The planets are moved close together in the tunnel.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FACT  /  MODEL  /  MAKE-BELIEVE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A whale-like alien swims near Europa.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FACT  /  MODEL  /  MAKE-BELIEVE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The bright picture helps us imagine a black hole.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FACT  /  MODEL  /  MAKE-BELIEVE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People built the International Space Station.</w:t>
            </w:r>
          </w:p>
        </w:tc>
        <w:tc>
          <w:tcPr>
            <w:tcW w:type="dxa" w:w="5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FACT  /  MODEL  /  MAKE-BELIEVE</w:t>
            </w:r>
          </w:p>
        </w:tc>
      </w:tr>
    </w:tbl>
    <w:p>
      <w:pPr>
        <w:pStyle w:val="Heading1"/>
      </w:pPr>
      <w:r>
        <w:t>5. Observe the real sky</w:t>
      </w:r>
    </w:p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Do this safely with your teacher: </w:t>
      </w:r>
      <w:r>
        <w:rPr>
          <w:rFonts w:ascii="Arial" w:hAnsi="Arial"/>
          <w:color w:val="26332D"/>
        </w:rPr>
        <w:t>Never look directly at the Sun. Observe from a safe place and record what you can see. The show is not a real-sky observation.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4200"/>
        <w:gridCol w:w="4205"/>
      </w:tblGrid>
      <w:tr>
        <w:trPr>
          <w:cantSplit/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When</w:t>
            </w:r>
          </w:p>
        </w:tc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What I observed</w:t>
            </w:r>
          </w:p>
        </w:tc>
        <w:tc>
          <w:tcPr>
            <w:tcW w:type="dxa" w:w="4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A pattern or question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Day</w:t>
            </w:r>
          </w:p>
        </w:tc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________________________</w:t>
            </w:r>
          </w:p>
        </w:tc>
        <w:tc>
          <w:tcPr>
            <w:tcW w:type="dxa" w:w="4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________________________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Night or picture record</w:t>
            </w:r>
          </w:p>
        </w:tc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________________________</w:t>
            </w:r>
          </w:p>
        </w:tc>
        <w:tc>
          <w:tcPr>
            <w:tcW w:type="dxa" w:w="4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________________________</w:t>
            </w:r>
          </w:p>
        </w:tc>
      </w:tr>
    </w:tbl>
    <w:p>
      <w:pPr>
        <w:pStyle w:val="Heading1"/>
      </w:pPr>
      <w:r>
        <w:t>6. My space explorer postcard</w:t>
      </w:r>
    </w:p>
    <w:p>
      <w:r>
        <w:rPr>
          <w:rFonts w:ascii="Arial" w:hAnsi="Arial"/>
          <w:b/>
          <w:color w:val="26332D"/>
        </w:rPr>
        <w:t>Draw one space scene. Label one object, one supported fact and one question.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205"/>
      </w:tblGrid>
      <w:tr>
        <w:trPr>
          <w:cantSplit/>
          <w:tblHeader w:val="true"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My drawing and labels</w:t>
            </w:r>
          </w:p>
        </w:tc>
      </w:tr>
      <w:tr>
        <w:trPr>
          <w:cantSplit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br/>
              <w:br/>
              <w:br/>
              <w:br/>
              <w:br/>
              <w:br/>
              <w:br/>
            </w:r>
          </w:p>
        </w:tc>
      </w:tr>
    </w:tbl>
    <w:p>
      <w:r>
        <w:rPr>
          <w:rFonts w:ascii="Arial" w:hAnsi="Arial"/>
          <w:b/>
          <w:color w:val="26332D"/>
        </w:rPr>
        <w:t>I observed ____________________. I learned ____________________. I wonder ____________________.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Space Explorers - Foundation-Year 2 Student Worksheet</dc:title>
  <dc:subject>Student worksheet for the Hologram Zoo Melbourne Space experience</dc:subject>
  <dc:creator>Hologram Zoo Melbourne</dc:creator>
  <cp:keywords>Hologram Zoo, Space, Foundation-Year 2, sky patterns, celestial objects,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